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7733" w:rsidRPr="00EB7733" w:rsidRDefault="00EB7733" w:rsidP="00EB7733">
      <w:pPr>
        <w:widowControl w:val="0"/>
        <w:numPr>
          <w:ilvl w:val="0"/>
          <w:numId w:val="1"/>
        </w:numPr>
        <w:tabs>
          <w:tab w:val="left" w:pos="515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sz w:val="24"/>
          <w:szCs w:val="24"/>
          <w:lang w:eastAsia="ru-RU"/>
        </w:rPr>
        <w:br w:type="page"/>
      </w:r>
      <w:bookmarkStart w:id="0" w:name="_page_9_0"/>
      <w:bookmarkStart w:id="1" w:name="_GoBack"/>
      <w:r w:rsidR="00BF46CC">
        <w:rPr>
          <w:noProof/>
        </w:rPr>
        <w:drawing>
          <wp:anchor distT="0" distB="0" distL="114300" distR="114300" simplePos="0" relativeHeight="251659264" behindDoc="1" locked="0" layoutInCell="0" allowOverlap="1" wp14:anchorId="41BE7FBF" wp14:editId="4437A298">
            <wp:simplePos x="0" y="0"/>
            <wp:positionH relativeFrom="page">
              <wp:posOffset>695325</wp:posOffset>
            </wp:positionH>
            <wp:positionV relativeFrom="page">
              <wp:posOffset>721360</wp:posOffset>
            </wp:positionV>
            <wp:extent cx="6646204" cy="10058400"/>
            <wp:effectExtent l="0" t="0" r="2540" b="0"/>
            <wp:wrapNone/>
            <wp:docPr id="5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6646204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EB7733" w:rsidRPr="00BF46CC" w:rsidRDefault="00EB7733" w:rsidP="00BF46CC">
      <w:pPr>
        <w:pStyle w:val="a5"/>
        <w:keepNext/>
        <w:keepLines/>
        <w:widowControl w:val="0"/>
        <w:numPr>
          <w:ilvl w:val="0"/>
          <w:numId w:val="8"/>
        </w:numPr>
        <w:tabs>
          <w:tab w:val="left" w:pos="1238"/>
        </w:tabs>
        <w:spacing w:after="229" w:line="240" w:lineRule="exact"/>
        <w:jc w:val="both"/>
        <w:outlineLvl w:val="0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bookmarkStart w:id="2" w:name="bookmark1"/>
      <w:r w:rsidRPr="00BF46CC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Основные понятия и термины, используемые в настоящем Положении</w:t>
      </w:r>
      <w:bookmarkEnd w:id="2"/>
    </w:p>
    <w:p w:rsidR="00EB7733" w:rsidRPr="00EB7733" w:rsidRDefault="00EB7733" w:rsidP="00EB7733">
      <w:pPr>
        <w:widowControl w:val="0"/>
        <w:spacing w:after="0" w:line="269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Локальный нормативный акт —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нормативное предписание, принятое на уровне образовательного учреждения и регулирующее его внутреннюю деятельность.</w:t>
      </w:r>
    </w:p>
    <w:p w:rsidR="00EB7733" w:rsidRPr="00EB7733" w:rsidRDefault="00EB7733" w:rsidP="00EB7733">
      <w:pPr>
        <w:widowControl w:val="0"/>
        <w:spacing w:after="0" w:line="269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Обучающийся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(учащийся) - физическое лицо, осваивающее образовательную программу. </w:t>
      </w: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Педагогический работник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- физическое лицо, которое состоит в трудовых, служебных отношениях с организацией, осуществляющей образовательную деятельность, и выполняет обязанности по обучению, воспитанию обучающихся и (или) организации образовательной деятельности.</w:t>
      </w:r>
    </w:p>
    <w:p w:rsidR="00EB7733" w:rsidRPr="00EB7733" w:rsidRDefault="00EB7733" w:rsidP="00EB7733">
      <w:pPr>
        <w:widowControl w:val="0"/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gramStart"/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Участники образовательных отношений -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обучающиеся, родители (законные представители) несовершеннолетних обучающихся, педагогические работники, организации, осуществляющие образовательную деятельность.</w:t>
      </w:r>
      <w:proofErr w:type="gramEnd"/>
    </w:p>
    <w:p w:rsidR="00EB7733" w:rsidRPr="00EB7733" w:rsidRDefault="00EB7733" w:rsidP="00EB7733">
      <w:pPr>
        <w:widowControl w:val="0"/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gramStart"/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Отношения в сфере образования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- совокупность общественных отношений по реализации права граждан на образование, целью которых является освоение обучающимися содержания образовательных программ (образовательные отношения), и общественных отношений, которые связаны с образовательными отношениями и целью которых является создание условий для реализации прав граждан на образование;</w:t>
      </w:r>
      <w:proofErr w:type="gramEnd"/>
    </w:p>
    <w:p w:rsidR="00EB7733" w:rsidRPr="00EB7733" w:rsidRDefault="00EB7733" w:rsidP="00EB7733">
      <w:pPr>
        <w:widowControl w:val="0"/>
        <w:tabs>
          <w:tab w:val="left" w:pos="1512"/>
          <w:tab w:val="left" w:pos="5222"/>
        </w:tabs>
        <w:spacing w:after="0" w:line="274" w:lineRule="exact"/>
        <w:jc w:val="both"/>
        <w:rPr>
          <w:rFonts w:ascii="Times New Roman" w:eastAsia="Arial Unicode MS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Конфликт</w:t>
      </w: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ab/>
        <w:t>интересов педагогического</w:t>
      </w: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ab/>
        <w:t>работника -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ситуация, при которой</w:t>
      </w:r>
    </w:p>
    <w:p w:rsidR="00EB7733" w:rsidRPr="00EB7733" w:rsidRDefault="00EB7733" w:rsidP="00EB7733">
      <w:pPr>
        <w:widowControl w:val="0"/>
        <w:spacing w:after="327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у педагогического работника при осуществлении им профессиональной деятельности возникает личная заинтересованность в получении материальной </w:t>
      </w: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выгоды</w:t>
      </w:r>
      <w:proofErr w:type="gramEnd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или иного преимущества и </w:t>
      </w: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которая</w:t>
      </w:r>
      <w:proofErr w:type="gramEnd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влияет или может повлиять на надлежащее исполнение педагогическим работником профессиональных обязанностей вследствие противоречия между его личной заинтересованностью и интересами обучающегося, родителей (законных представителей) несовершеннолетних обучающихся.</w:t>
      </w:r>
    </w:p>
    <w:p w:rsidR="00EB7733" w:rsidRPr="00EB7733" w:rsidRDefault="00BF46CC" w:rsidP="00BF46CC">
      <w:pPr>
        <w:keepNext/>
        <w:keepLines/>
        <w:widowControl w:val="0"/>
        <w:tabs>
          <w:tab w:val="left" w:pos="1243"/>
        </w:tabs>
        <w:spacing w:after="230" w:line="240" w:lineRule="exact"/>
        <w:jc w:val="both"/>
        <w:outlineLvl w:val="0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bookmarkStart w:id="3" w:name="bookmark2"/>
      <w:r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 xml:space="preserve">3. </w:t>
      </w:r>
      <w:r w:rsidR="00EB7733"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Рассмотрение и согласование проектов локальных нормативных актов</w:t>
      </w:r>
      <w:bookmarkEnd w:id="3"/>
    </w:p>
    <w:p w:rsidR="00EB7733" w:rsidRPr="00BF46CC" w:rsidRDefault="00016701" w:rsidP="00BF46CC">
      <w:pPr>
        <w:pStyle w:val="a5"/>
        <w:widowControl w:val="0"/>
        <w:numPr>
          <w:ilvl w:val="1"/>
          <w:numId w:val="9"/>
        </w:numPr>
        <w:tabs>
          <w:tab w:val="left" w:pos="476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F46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МБ</w:t>
      </w:r>
      <w:r w:rsidR="00EB7733" w:rsidRPr="00BF46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принимает локальные нормативные акты, содержащие нормы, регулирующие отношения в сфере образования, в пределах своей компетенции в соответствии с законодательством Российской Федерации в порядке, установленном его уставом.</w:t>
      </w:r>
    </w:p>
    <w:p w:rsidR="00EB7733" w:rsidRPr="00BF46CC" w:rsidRDefault="00016701" w:rsidP="00BF46CC">
      <w:pPr>
        <w:pStyle w:val="a5"/>
        <w:widowControl w:val="0"/>
        <w:numPr>
          <w:ilvl w:val="1"/>
          <w:numId w:val="9"/>
        </w:numPr>
        <w:tabs>
          <w:tab w:val="left" w:pos="486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gramStart"/>
      <w:r w:rsidRPr="00BF46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МБ</w:t>
      </w:r>
      <w:r w:rsidR="00EB7733" w:rsidRPr="00BF46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разрабатывает локальные нормативные акты по основным вопросам организации и осуществления образовательной деятельности, в том числе регламентирующие правила приема обучающихся, режим занятий обучающихся, формы, периодичность и порядок текущего контроля успеваемости и промежуточной аттестации обучающихся, порядок и основания перевода, отчисления и восстановления обучающихся, порядок оформления возникновения, приостановления и прекращения отношений между образовательным учреждением и обучающимися и (или) родителями (законными представителями) несовершеннолетних</w:t>
      </w:r>
      <w:proofErr w:type="gramEnd"/>
      <w:r w:rsidR="00EB7733" w:rsidRPr="00BF46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обучающихся и др.</w:t>
      </w:r>
    </w:p>
    <w:p w:rsidR="00EB7733" w:rsidRPr="00EB7733" w:rsidRDefault="00EB7733" w:rsidP="00BF46CC">
      <w:pPr>
        <w:widowControl w:val="0"/>
        <w:numPr>
          <w:ilvl w:val="1"/>
          <w:numId w:val="9"/>
        </w:numPr>
        <w:tabs>
          <w:tab w:val="left" w:pos="538"/>
        </w:tabs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Нормы локальных нормативных актов, ухудшающие положение обучающихся по сравнению с установленным законодательством об образовании, либо принятые с нарушением установленного законодательством порядка, не п</w:t>
      </w:r>
      <w:r w:rsidR="00016701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рименяются и подлежат отмене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ОУ.</w:t>
      </w:r>
      <w:proofErr w:type="gramEnd"/>
    </w:p>
    <w:p w:rsidR="00EB7733" w:rsidRPr="00EB7733" w:rsidRDefault="00EB7733" w:rsidP="00BF46CC">
      <w:pPr>
        <w:widowControl w:val="0"/>
        <w:numPr>
          <w:ilvl w:val="1"/>
          <w:numId w:val="9"/>
        </w:numPr>
        <w:tabs>
          <w:tab w:val="left" w:pos="486"/>
        </w:tabs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Проекты локальных нормативных актов, затрагивающие законные интересы обучающихся или родителей (законных представителей) несовершеннолетних обучающихся разрабатываются по следующим направлениям: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28"/>
        </w:tabs>
        <w:spacing w:after="0" w:line="293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разработка и принятие правил внутреннего распорядка обучающихся;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28"/>
        </w:tabs>
        <w:spacing w:after="0" w:line="293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создание необходимых условий для охраны и укрепления здоровья;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30"/>
        </w:tabs>
        <w:spacing w:after="0" w:line="293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организация воспитательной деятельности </w:t>
      </w: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30"/>
        </w:tabs>
        <w:spacing w:after="0" w:line="25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разработка дополнительных общеобразовательных программ, рабочих программ по определенным предметам;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30"/>
        </w:tabs>
        <w:spacing w:after="0" w:line="25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обеспечение реализации в полном объеме образовательных программ и планов образовательной деятельности;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34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соответствие качества подготовки </w:t>
      </w: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установленным требованиям;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434"/>
        </w:tabs>
        <w:spacing w:after="0" w:line="26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соответствие применяемых форм, средств, методов обучения и воспитания возрастным, психофизическим особенностям, склонностям, способностям, интересам и потребностям обучающихся;</w:t>
      </w:r>
    </w:p>
    <w:p w:rsidR="00EB7733" w:rsidRPr="00EB7733" w:rsidRDefault="00016701" w:rsidP="00EB7733">
      <w:pPr>
        <w:widowControl w:val="0"/>
        <w:spacing w:after="0" w:line="264" w:lineRule="exact"/>
        <w:ind w:left="58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создание безопасных условий обучения, воспитания обучающихся, присмотра и ухода за 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lastRenderedPageBreak/>
        <w:t>обучающимися, их содержания в соответствии с установленными нормами, обеспечивающими жизнь и здоровье обучающихся;</w:t>
      </w:r>
      <w:proofErr w:type="gramEnd"/>
    </w:p>
    <w:p w:rsidR="00EB7733" w:rsidRPr="00EB7733" w:rsidRDefault="00EB7733" w:rsidP="00EB7733">
      <w:pPr>
        <w:widowControl w:val="0"/>
        <w:spacing w:after="0" w:line="245" w:lineRule="exact"/>
        <w:ind w:left="580" w:hanging="30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- соблюдение прав и свобод обучающихся, родителей (законных представителей) несовершеннолетних обучающихся и др.</w:t>
      </w:r>
    </w:p>
    <w:p w:rsidR="00EB7733" w:rsidRPr="00EB7733" w:rsidRDefault="00016701" w:rsidP="00EB7733">
      <w:pPr>
        <w:widowControl w:val="0"/>
        <w:spacing w:after="0" w:line="269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3.5.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 целях учета мнения обучающихся, родител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ей (законных представителей) не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совершеннолетних обучающ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ихся, по вопросам управления МБОУ и при принятии МБОУ 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локальных нормативных актов, затрагивающих их права и зак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онные интересы, директор 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образовательной организации (далее - руководитель) направляет проект локального нормативного акта, затрагивающего права обучающихся в Совет родителей с сопроводительным письмом (Приложение 1).</w:t>
      </w:r>
    </w:p>
    <w:p w:rsidR="00EB7733" w:rsidRPr="00EB7733" w:rsidRDefault="00600DE7" w:rsidP="00600DE7">
      <w:pPr>
        <w:widowControl w:val="0"/>
        <w:spacing w:after="0" w:line="274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3.6.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Совет родителей не позднее пяти рабочих дней со дня получения проекта локального нормативного акта направляет руководителю мнение по проекту в письменной форме 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(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Приложение 2). В случае</w:t>
      </w:r>
      <w:proofErr w:type="gramStart"/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,</w:t>
      </w:r>
      <w:proofErr w:type="gramEnd"/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если мнение не поступило в указан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ный предыдущим пунктом срок, рук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оводитель образовательной организации имеет право принять локальный нормативный</w:t>
      </w:r>
      <w:r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акт.</w:t>
      </w:r>
    </w:p>
    <w:p w:rsidR="00600DE7" w:rsidRDefault="00600DE7" w:rsidP="00600DE7">
      <w:pPr>
        <w:widowControl w:val="0"/>
        <w:tabs>
          <w:tab w:val="left" w:pos="480"/>
        </w:tabs>
        <w:spacing w:after="0" w:line="26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3.7.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 случае, если мнение Совета родителя не содержит согласия с проектом локального нормативного акта либо содержит предложения по его совершенствованию, руководитель может согласиться с ним либо обязан в течение пяти рабочих дней после получения мнения провести дополнительные консультации с Советом родителей в целях достижения взаимоприемлемого решения.</w:t>
      </w:r>
    </w:p>
    <w:p w:rsidR="00EB7733" w:rsidRPr="00EB7733" w:rsidRDefault="00600DE7" w:rsidP="00600DE7">
      <w:pPr>
        <w:widowControl w:val="0"/>
        <w:tabs>
          <w:tab w:val="left" w:pos="480"/>
        </w:tabs>
        <w:spacing w:after="0" w:line="26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sz w:val="24"/>
          <w:szCs w:val="24"/>
          <w:lang w:eastAsia="ru-RU"/>
        </w:rPr>
        <w:t>3.8.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Согласованные Советом родителей проекты локальных норм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ативных актов утверждаются в МБ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в установленном в его Уставе порядке.</w:t>
      </w:r>
    </w:p>
    <w:p w:rsidR="00EB7733" w:rsidRPr="00600DE7" w:rsidRDefault="00EB7733" w:rsidP="00BF46CC">
      <w:pPr>
        <w:pStyle w:val="a5"/>
        <w:keepNext/>
        <w:keepLines/>
        <w:widowControl w:val="0"/>
        <w:numPr>
          <w:ilvl w:val="0"/>
          <w:numId w:val="9"/>
        </w:numPr>
        <w:tabs>
          <w:tab w:val="left" w:pos="4023"/>
        </w:tabs>
        <w:spacing w:after="193" w:line="240" w:lineRule="exact"/>
        <w:jc w:val="both"/>
        <w:outlineLvl w:val="0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bookmarkStart w:id="4" w:name="bookmark3"/>
      <w:r w:rsidRPr="00600DE7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Конфликт интересов</w:t>
      </w:r>
      <w:bookmarkEnd w:id="4"/>
    </w:p>
    <w:p w:rsidR="00EB7733" w:rsidRPr="00EB7733" w:rsidRDefault="00600DE7" w:rsidP="00600DE7">
      <w:pPr>
        <w:widowControl w:val="0"/>
        <w:tabs>
          <w:tab w:val="left" w:pos="255"/>
        </w:tabs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4.1.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 случае возникновения конфликта интересов педагогического р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аботник</w:t>
      </w:r>
      <w:proofErr w:type="gramStart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а(</w:t>
      </w:r>
      <w:proofErr w:type="spellStart"/>
      <w:proofErr w:type="gramEnd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ов</w:t>
      </w:r>
      <w:proofErr w:type="spellEnd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) или руководства МБ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ОУ, при несоблюдении или недобросовестном соблюдении законодательства в сфере образования и локальных норм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ативных актов, действующих в МБ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ОУ, споры и конфликты урегулируются комиссией по урегулированию споров между участниками образовательных отношений. Деятельность данной комиссии регулируется отде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льным положением, принятым в МБ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ОУ.</w:t>
      </w:r>
    </w:p>
    <w:p w:rsidR="00600DE7" w:rsidRDefault="00600DE7" w:rsidP="00600DE7">
      <w:pPr>
        <w:widowControl w:val="0"/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4.2.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Комиссия по урегулированию споров между участниками образовательных отношений создается в целях урегулирования разногласий между участниками образовательных отношений по вопросам реализации права на образование, в том числе в случаях возникновения конфликта интересов педагогического работника, применения локальных нормативных актов, обжалования решений о применении </w:t>
      </w:r>
      <w:proofErr w:type="gramStart"/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к</w:t>
      </w:r>
      <w:proofErr w:type="gramEnd"/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обучающимся дисциплинарных взысканий.</w:t>
      </w:r>
    </w:p>
    <w:p w:rsidR="00EB7733" w:rsidRPr="00EB7733" w:rsidRDefault="00600DE7" w:rsidP="00600DE7">
      <w:pPr>
        <w:widowControl w:val="0"/>
        <w:spacing w:after="0" w:line="26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sz w:val="24"/>
          <w:szCs w:val="24"/>
          <w:lang w:eastAsia="ru-RU"/>
        </w:rPr>
        <w:t>4.3.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Решение комиссии по урегулированию споров между участниками образовательных отношений является обязательным для всех участников образовательных отношений </w:t>
      </w:r>
      <w:proofErr w:type="gramStart"/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</w:p>
    <w:p w:rsidR="00600DE7" w:rsidRDefault="00600DE7" w:rsidP="00600DE7">
      <w:pPr>
        <w:widowControl w:val="0"/>
        <w:tabs>
          <w:tab w:val="left" w:pos="241"/>
        </w:tabs>
        <w:spacing w:after="0" w:line="26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чреждении</w:t>
      </w:r>
      <w:proofErr w:type="gramEnd"/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и подлежит исполнению в сроки, предусмотренные указанным решением. Решение комиссии по урегулированию споров между участниками образовательных отношений может быть обжаловано в установленном законодательством Российской Федерации порядке.</w:t>
      </w:r>
    </w:p>
    <w:p w:rsidR="00EB7733" w:rsidRPr="00EB7733" w:rsidRDefault="00600DE7" w:rsidP="00600DE7">
      <w:pPr>
        <w:widowControl w:val="0"/>
        <w:tabs>
          <w:tab w:val="left" w:pos="241"/>
        </w:tabs>
        <w:spacing w:after="0" w:line="26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sz w:val="24"/>
          <w:szCs w:val="24"/>
          <w:lang w:eastAsia="ru-RU"/>
        </w:rPr>
        <w:t>4.4.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Совет родителей принимает участие в согласовании локального нормативного акта, регулирующего порядок создания, организации работы комиссии по урегулированию споров между участниками образовательных отношений и принятию ею решений.</w:t>
      </w:r>
    </w:p>
    <w:p w:rsidR="00EB7733" w:rsidRPr="00EB7733" w:rsidRDefault="00EB7733" w:rsidP="00BF46CC">
      <w:pPr>
        <w:keepNext/>
        <w:keepLines/>
        <w:widowControl w:val="0"/>
        <w:numPr>
          <w:ilvl w:val="0"/>
          <w:numId w:val="9"/>
        </w:numPr>
        <w:tabs>
          <w:tab w:val="left" w:pos="583"/>
        </w:tabs>
        <w:spacing w:after="176" w:line="278" w:lineRule="exact"/>
        <w:outlineLvl w:val="0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bookmarkStart w:id="5" w:name="bookmark4"/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Права и обязанности участников образовательных отношений при рассмотрении и согласовании проектов локальных нормативных актов</w:t>
      </w:r>
      <w:bookmarkEnd w:id="5"/>
    </w:p>
    <w:p w:rsidR="00EB7733" w:rsidRPr="00EB7733" w:rsidRDefault="00600DE7" w:rsidP="00BF46CC">
      <w:pPr>
        <w:widowControl w:val="0"/>
        <w:numPr>
          <w:ilvl w:val="1"/>
          <w:numId w:val="9"/>
        </w:numPr>
        <w:tabs>
          <w:tab w:val="left" w:pos="480"/>
        </w:tabs>
        <w:spacing w:after="0" w:line="283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Директор</w:t>
      </w:r>
    </w:p>
    <w:p w:rsidR="00EB7733" w:rsidRPr="00EB7733" w:rsidRDefault="00EB7733" w:rsidP="00BF46CC">
      <w:pPr>
        <w:widowControl w:val="0"/>
        <w:numPr>
          <w:ilvl w:val="2"/>
          <w:numId w:val="9"/>
        </w:numPr>
        <w:tabs>
          <w:tab w:val="left" w:pos="924"/>
        </w:tabs>
        <w:spacing w:after="0" w:line="283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Имеет право: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7"/>
        </w:tabs>
        <w:spacing w:after="0" w:line="259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определять потребность в разработке тех или иных локальных нормативных актов, затрагивающих права и законные интересы обучающихся, родителей (законных представителей) несовершеннолетних обучающихся;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92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формировать направления внутренней нормотворческой деятельности с учетом мнения других участников образовательных отношений;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7"/>
        </w:tabs>
        <w:spacing w:after="0" w:line="226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утверждать локальные нормативные акты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в соответствии с принятым в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порядком, закрепленным в ее Уставе;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606"/>
        </w:tabs>
        <w:spacing w:after="0" w:line="245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привлекать к разработке локальных нормативных актов представителей компетентных сторонних организаций, специалистов и экспертов в определенных област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ях связанных с деятельностью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7"/>
        </w:tabs>
        <w:spacing w:after="0" w:line="216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осуществлять руководство и </w:t>
      </w: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контроль за</w:t>
      </w:r>
      <w:proofErr w:type="gramEnd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разработкой локальных нормативных актов</w:t>
      </w:r>
    </w:p>
    <w:p w:rsidR="00EB7733" w:rsidRPr="00EB7733" w:rsidRDefault="00EB7733" w:rsidP="00BF46CC">
      <w:pPr>
        <w:widowControl w:val="0"/>
        <w:numPr>
          <w:ilvl w:val="2"/>
          <w:numId w:val="9"/>
        </w:numPr>
        <w:tabs>
          <w:tab w:val="left" w:pos="459"/>
          <w:tab w:val="left" w:pos="1029"/>
        </w:tabs>
        <w:spacing w:after="0" w:line="216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Обязан:</w:t>
      </w:r>
    </w:p>
    <w:p w:rsidR="00EB7733" w:rsidRPr="00EB7733" w:rsidRDefault="00EB7733" w:rsidP="00600DE7">
      <w:pPr>
        <w:widowControl w:val="0"/>
        <w:numPr>
          <w:ilvl w:val="0"/>
          <w:numId w:val="6"/>
        </w:numPr>
        <w:tabs>
          <w:tab w:val="left" w:pos="592"/>
        </w:tabs>
        <w:spacing w:after="0" w:line="25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lastRenderedPageBreak/>
        <w:t>руководствоваться в своей деятельности Конституцией Российской Федерации, законодательством в сфере образования и подзаконными нормативными правовыми актами, затрагивающими права и законные интересы обучающихся, родителей (законных представителей)</w:t>
      </w:r>
      <w:r w:rsidR="00600DE7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</w:t>
      </w:r>
      <w:r w:rsidRP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несовершеннолетних обучающихся;</w:t>
      </w:r>
    </w:p>
    <w:p w:rsidR="00EB7733" w:rsidRPr="00EB7733" w:rsidRDefault="00EB7733" w:rsidP="00600DE7">
      <w:pPr>
        <w:widowControl w:val="0"/>
        <w:numPr>
          <w:ilvl w:val="0"/>
          <w:numId w:val="6"/>
        </w:numPr>
        <w:tabs>
          <w:tab w:val="left" w:pos="592"/>
        </w:tabs>
        <w:spacing w:after="0" w:line="206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учитывать мнения участников образовательных отношений и других заинтересованных сторон в</w:t>
      </w:r>
      <w:r w:rsidR="00600DE7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</w:t>
      </w:r>
      <w:r w:rsidRP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процессе разработки и утверждения локальных нормативных актов;</w:t>
      </w:r>
    </w:p>
    <w:p w:rsidR="00600DE7" w:rsidRDefault="00EB7733" w:rsidP="00600DE7">
      <w:pPr>
        <w:widowControl w:val="0"/>
        <w:numPr>
          <w:ilvl w:val="0"/>
          <w:numId w:val="6"/>
        </w:numPr>
        <w:tabs>
          <w:tab w:val="left" w:pos="587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соблюдать права и свободы других участников образовательных отношений.</w:t>
      </w:r>
    </w:p>
    <w:p w:rsidR="00EB7733" w:rsidRPr="00EB7733" w:rsidRDefault="00600DE7" w:rsidP="00600DE7">
      <w:pPr>
        <w:widowControl w:val="0"/>
        <w:tabs>
          <w:tab w:val="left" w:pos="587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sz w:val="24"/>
          <w:szCs w:val="24"/>
          <w:lang w:eastAsia="ru-RU"/>
        </w:rPr>
        <w:t>5.2.</w:t>
      </w:r>
      <w:r w:rsidR="00EB7733" w:rsidRP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Обучающиеся и родители (законные пред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ставители) несовершеннолетних об</w:t>
      </w:r>
      <w:r w:rsidR="00EB7733" w:rsidRP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учающихся:</w:t>
      </w:r>
    </w:p>
    <w:p w:rsidR="00EB7733" w:rsidRPr="00EB7733" w:rsidRDefault="00EB7733" w:rsidP="00EB7733">
      <w:pPr>
        <w:widowControl w:val="0"/>
        <w:numPr>
          <w:ilvl w:val="0"/>
          <w:numId w:val="7"/>
        </w:numPr>
        <w:tabs>
          <w:tab w:val="left" w:pos="1024"/>
        </w:tabs>
        <w:spacing w:after="0" w:line="240" w:lineRule="exact"/>
        <w:ind w:left="32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Имеют право: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97"/>
        </w:tabs>
        <w:spacing w:after="0" w:line="25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на уважение человеческого достоинства, защиту от всех форм физического и психического насилия, оскорбления личности, охрану жизни и здоровья;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97"/>
        </w:tabs>
        <w:spacing w:after="0" w:line="245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участвовать разработке и обсуждении локальных нормативных актов, затрагивающих права и законные интересы обучающихся, родителей (законных представителей) несовершеннолетних;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2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участвовать в установленном порядке в согласовании локальных нормативных актов;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97"/>
        </w:tabs>
        <w:spacing w:after="0" w:line="274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 случае конфликта интересов педагогического р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аботник</w:t>
      </w:r>
      <w:proofErr w:type="gramStart"/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а(</w:t>
      </w:r>
      <w:proofErr w:type="spellStart"/>
      <w:proofErr w:type="gramEnd"/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ов</w:t>
      </w:r>
      <w:proofErr w:type="spellEnd"/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) или руководства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при несоблюдении или недобросовестном соблюд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ении законодательства в сфере об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разования и локальных норм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ативных актов, действующих в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ОУ, обращаться в комиссию по урегулированию споров между участниками образовательных отношений;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2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обжаловать локальные нормативные акты образовательной организации в установленном законодательством Российской Федерации порядке;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2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отстаивать свои интересы в органах государственной власти и судах;</w:t>
      </w:r>
    </w:p>
    <w:p w:rsidR="00EB7733" w:rsidRPr="00EB7733" w:rsidRDefault="00EB7733" w:rsidP="00EB7733">
      <w:pPr>
        <w:widowControl w:val="0"/>
        <w:numPr>
          <w:ilvl w:val="0"/>
          <w:numId w:val="6"/>
        </w:numPr>
        <w:tabs>
          <w:tab w:val="left" w:pos="582"/>
        </w:tabs>
        <w:spacing w:after="0" w:line="245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использовать не запрещенные законодательством Российской Федерации иные способы защиты своих прав и законных интересов.</w:t>
      </w:r>
    </w:p>
    <w:p w:rsidR="00EB7733" w:rsidRPr="00EB7733" w:rsidRDefault="00EB7733" w:rsidP="00EB7733">
      <w:pPr>
        <w:widowControl w:val="0"/>
        <w:numPr>
          <w:ilvl w:val="0"/>
          <w:numId w:val="7"/>
        </w:numPr>
        <w:tabs>
          <w:tab w:val="left" w:pos="1029"/>
          <w:tab w:val="left" w:pos="3157"/>
        </w:tabs>
        <w:spacing w:after="0" w:line="245" w:lineRule="exact"/>
        <w:ind w:left="32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Обязаны: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.</w:t>
      </w:r>
    </w:p>
    <w:p w:rsidR="00EB7733" w:rsidRPr="00EB7733" w:rsidRDefault="00EB7733" w:rsidP="00EB7733">
      <w:pPr>
        <w:widowControl w:val="0"/>
        <w:spacing w:after="0" w:line="240" w:lineRule="exact"/>
        <w:ind w:left="32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  <w:sectPr w:rsidR="00EB7733" w:rsidRPr="00EB7733">
          <w:headerReference w:type="default" r:id="rId9"/>
          <w:pgSz w:w="11900" w:h="16840"/>
          <w:pgMar w:top="848" w:right="882" w:bottom="675" w:left="1067" w:header="0" w:footer="3" w:gutter="0"/>
          <w:cols w:space="720"/>
          <w:noEndnote/>
          <w:titlePg/>
          <w:docGrid w:linePitch="360"/>
        </w:sect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уважать и соблюдать права и свободы других участников образовательных отношений.</w:t>
      </w:r>
    </w:p>
    <w:p w:rsidR="00EB7733" w:rsidRPr="00EB7733" w:rsidRDefault="00EB7733" w:rsidP="00EB7733">
      <w:pPr>
        <w:widowControl w:val="0"/>
        <w:spacing w:after="192" w:line="210" w:lineRule="exact"/>
        <w:jc w:val="right"/>
        <w:rPr>
          <w:rFonts w:ascii="Times New Roman" w:eastAsia="Arial Unicode MS" w:hAnsi="Times New Roman" w:cs="Times New Roman"/>
          <w:i/>
          <w:iCs/>
          <w:sz w:val="21"/>
          <w:szCs w:val="21"/>
          <w:lang w:eastAsia="ru-RU"/>
        </w:rPr>
      </w:pPr>
      <w:r w:rsidRPr="00EB7733">
        <w:rPr>
          <w:rFonts w:ascii="Times New Roman" w:eastAsia="Arial Unicode MS" w:hAnsi="Times New Roman" w:cs="Times New Roman"/>
          <w:i/>
          <w:iCs/>
          <w:color w:val="000000"/>
          <w:sz w:val="21"/>
          <w:szCs w:val="21"/>
          <w:lang w:eastAsia="ru-RU"/>
        </w:rPr>
        <w:lastRenderedPageBreak/>
        <w:t>Приложение 1</w:t>
      </w:r>
    </w:p>
    <w:p w:rsidR="00EB7733" w:rsidRPr="00EB7733" w:rsidRDefault="00EB7733" w:rsidP="00EB7733">
      <w:pPr>
        <w:widowControl w:val="0"/>
        <w:spacing w:after="252" w:line="254" w:lineRule="exact"/>
        <w:ind w:left="3760"/>
        <w:jc w:val="righ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редседателю Совета родителей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ОУ </w:t>
      </w:r>
      <w:proofErr w:type="spellStart"/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Родниковской</w:t>
      </w:r>
      <w:proofErr w:type="spellEnd"/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СОШ (дошкольная группа)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,</w:t>
      </w:r>
    </w:p>
    <w:p w:rsidR="00EB7733" w:rsidRPr="00EB7733" w:rsidRDefault="00EB7733" w:rsidP="00EB7733">
      <w:pPr>
        <w:widowControl w:val="0"/>
        <w:tabs>
          <w:tab w:val="left" w:leader="underscore" w:pos="5740"/>
          <w:tab w:val="left" w:leader="underscore" w:pos="5892"/>
          <w:tab w:val="left" w:leader="underscore" w:pos="7271"/>
          <w:tab w:val="left" w:leader="underscore" w:pos="8985"/>
        </w:tabs>
        <w:spacing w:after="460" w:line="240" w:lineRule="exact"/>
        <w:ind w:left="538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_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(Ф.И.О.)</w:t>
      </w:r>
    </w:p>
    <w:p w:rsidR="00EB7733" w:rsidRPr="00EB7733" w:rsidRDefault="00EB7733" w:rsidP="00EB7733">
      <w:pPr>
        <w:widowControl w:val="0"/>
        <w:spacing w:after="0" w:line="274" w:lineRule="exact"/>
        <w:jc w:val="center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ОБРАЩЕНИЕ</w:t>
      </w:r>
    </w:p>
    <w:p w:rsidR="00EB7733" w:rsidRPr="00EB7733" w:rsidRDefault="00EB7733" w:rsidP="00EB7733">
      <w:pPr>
        <w:widowControl w:val="0"/>
        <w:spacing w:after="0" w:line="274" w:lineRule="exact"/>
        <w:jc w:val="center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 даче мотивирован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ного мнения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br/>
        <w:t>Совета родителей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</w:t>
      </w:r>
    </w:p>
    <w:p w:rsidR="00EB7733" w:rsidRPr="00EB7733" w:rsidRDefault="00600DE7" w:rsidP="00EB7733">
      <w:pPr>
        <w:widowControl w:val="0"/>
        <w:tabs>
          <w:tab w:val="left" w:leader="underscore" w:pos="4713"/>
        </w:tabs>
        <w:spacing w:after="293" w:line="226" w:lineRule="exact"/>
        <w:ind w:left="580" w:right="1920" w:firstLine="132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МБ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ОУ </w:t>
      </w:r>
      <w:proofErr w:type="spellStart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Рониковсковская</w:t>
      </w:r>
      <w:proofErr w:type="spellEnd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СОШ (дошкольная группа)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, направляет проект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 xml:space="preserve"> ’</w:t>
      </w:r>
    </w:p>
    <w:p w:rsidR="00EB7733" w:rsidRPr="00EB7733" w:rsidRDefault="00EB7733" w:rsidP="00EB7733">
      <w:pPr>
        <w:widowControl w:val="0"/>
        <w:tabs>
          <w:tab w:val="left" w:pos="7573"/>
          <w:tab w:val="left" w:leader="hyphen" w:pos="9212"/>
          <w:tab w:val="left" w:leader="hyphen" w:pos="9405"/>
          <w:tab w:val="left" w:leader="hyphen" w:pos="9522"/>
        </w:tabs>
        <w:spacing w:after="57" w:line="160" w:lineRule="exact"/>
        <w:ind w:left="3320"/>
        <w:jc w:val="both"/>
        <w:rPr>
          <w:rFonts w:ascii="Times New Roman" w:eastAsia="Arial Unicode MS" w:hAnsi="Times New Roman" w:cs="Times New Roman"/>
          <w:sz w:val="16"/>
          <w:szCs w:val="16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>(наименование локального нормативного акта)</w:t>
      </w: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vertAlign w:val="superscript"/>
          <w:lang w:eastAsia="ru-RU"/>
        </w:rPr>
        <w:t>—</w:t>
      </w: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ab/>
      </w:r>
    </w:p>
    <w:p w:rsidR="00EB7733" w:rsidRPr="00EB7733" w:rsidRDefault="00EB7733" w:rsidP="00EB7733">
      <w:pPr>
        <w:widowControl w:val="0"/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и обоснование по нему с приложением всех необходимых документов.</w:t>
      </w:r>
    </w:p>
    <w:p w:rsidR="00EB7733" w:rsidRPr="00EB7733" w:rsidRDefault="00EB7733" w:rsidP="00EB7733">
      <w:pPr>
        <w:widowControl w:val="0"/>
        <w:spacing w:after="225" w:line="221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Прошу в течение пяти рабочих дней направить в письменной форме мотивированное мнение по данному проекту нормативного акта.</w:t>
      </w:r>
    </w:p>
    <w:p w:rsidR="00EB7733" w:rsidRDefault="00EB7733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Приложение на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листах.</w:t>
      </w: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Директор МБОУ </w:t>
      </w:r>
      <w:proofErr w:type="spellStart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Родниковской</w:t>
      </w:r>
      <w:proofErr w:type="spellEnd"/>
      <w:r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СОШ:</w:t>
      </w: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600DE7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</w:p>
    <w:p w:rsidR="00600DE7" w:rsidRPr="00EB7733" w:rsidRDefault="00600DE7" w:rsidP="00EB7733">
      <w:pPr>
        <w:widowControl w:val="0"/>
        <w:tabs>
          <w:tab w:val="left" w:leader="underscore" w:pos="2390"/>
        </w:tabs>
        <w:spacing w:after="1087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EB7733" w:rsidRPr="00EB7733" w:rsidRDefault="00EB7733" w:rsidP="00EB7733">
      <w:pPr>
        <w:widowControl w:val="0"/>
        <w:spacing w:after="533" w:line="240" w:lineRule="exact"/>
        <w:jc w:val="right"/>
        <w:rPr>
          <w:rFonts w:ascii="Times New Roman" w:eastAsia="Arial Unicode MS" w:hAnsi="Times New Roman" w:cs="Times New Roman"/>
          <w:i/>
          <w:iCs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Приложение 2</w:t>
      </w:r>
    </w:p>
    <w:p w:rsidR="00EB7733" w:rsidRPr="00EB7733" w:rsidRDefault="00EB7733" w:rsidP="00EB7733">
      <w:pPr>
        <w:widowControl w:val="0"/>
        <w:spacing w:after="0" w:line="240" w:lineRule="exact"/>
        <w:ind w:right="20"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ВЫПИСКА ИЗ РЕШЕНИЯ</w:t>
      </w:r>
    </w:p>
    <w:p w:rsidR="00EB7733" w:rsidRPr="00EB7733" w:rsidRDefault="00600DE7" w:rsidP="00EB7733">
      <w:pPr>
        <w:widowControl w:val="0"/>
        <w:spacing w:after="0" w:line="240" w:lineRule="exact"/>
        <w:ind w:right="20"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Совета родителей МБ</w:t>
      </w:r>
      <w:r w:rsidR="00EB7733"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 xml:space="preserve">ОУ </w:t>
      </w:r>
      <w:proofErr w:type="spellStart"/>
      <w:r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Родниковской</w:t>
      </w:r>
      <w:proofErr w:type="spellEnd"/>
      <w:r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 xml:space="preserve"> СОШ (дошкольная группа)</w:t>
      </w:r>
      <w:r w:rsidR="00EB7733"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,</w:t>
      </w:r>
    </w:p>
    <w:p w:rsidR="00EB7733" w:rsidRPr="00EB7733" w:rsidRDefault="00EB7733" w:rsidP="00EB7733">
      <w:pPr>
        <w:widowControl w:val="0"/>
        <w:spacing w:after="248" w:line="274" w:lineRule="exact"/>
        <w:ind w:right="20"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О мотивированном мнении по вопросу принятия</w:t>
      </w:r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br/>
        <w:t xml:space="preserve">локального нормативного акта, затрагивающего права </w:t>
      </w:r>
      <w:proofErr w:type="gramStart"/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обучающихся</w:t>
      </w:r>
      <w:proofErr w:type="gramEnd"/>
    </w:p>
    <w:p w:rsidR="00F21A23" w:rsidRDefault="00EB7733" w:rsidP="00F21A23">
      <w:pPr>
        <w:widowControl w:val="0"/>
        <w:tabs>
          <w:tab w:val="left" w:leader="underscore" w:pos="2755"/>
          <w:tab w:val="left" w:leader="underscore" w:pos="3610"/>
          <w:tab w:val="left" w:leader="underscore" w:pos="5918"/>
        </w:tabs>
        <w:spacing w:after="259" w:line="264" w:lineRule="exact"/>
        <w:ind w:firstLine="48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sz w:val="24"/>
          <w:szCs w:val="24"/>
          <w:lang w:eastAsia="ru-RU"/>
        </w:rPr>
        <w:fldChar w:fldCharType="begin"/>
      </w:r>
      <w:r w:rsidRPr="00EB7733">
        <w:rPr>
          <w:rFonts w:ascii="Times New Roman" w:eastAsia="Arial Unicode MS" w:hAnsi="Times New Roman" w:cs="Times New Roman"/>
          <w:sz w:val="24"/>
          <w:szCs w:val="24"/>
          <w:lang w:eastAsia="ru-RU"/>
        </w:rPr>
        <w:instrText xml:space="preserve"> TOC \o "1-5" \h \z </w:instrText>
      </w:r>
      <w:r w:rsidRPr="00EB7733">
        <w:rPr>
          <w:rFonts w:ascii="Times New Roman" w:eastAsia="Arial Unicode MS" w:hAnsi="Times New Roman" w:cs="Times New Roman"/>
          <w:sz w:val="24"/>
          <w:szCs w:val="24"/>
          <w:lang w:eastAsia="ru-RU"/>
        </w:rPr>
        <w:fldChar w:fldCharType="separate"/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Совет родителей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ОУ 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Родниковсколй СОШ (дошкольная группа) 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,рассмотрел полномочным составом Обращение 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директора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ОУ </w:t>
      </w:r>
      <w:r w:rsidR="00600DE7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Родниковской СОШ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, №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от«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»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  <w:r w:rsidR="00F21A2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20 </w:t>
      </w:r>
      <w:r w:rsidR="00F21A2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г.</w:t>
      </w:r>
    </w:p>
    <w:p w:rsidR="00EB7733" w:rsidRPr="00EB7733" w:rsidRDefault="00F21A23" w:rsidP="00F21A23">
      <w:pPr>
        <w:widowControl w:val="0"/>
        <w:tabs>
          <w:tab w:val="left" w:leader="underscore" w:pos="2755"/>
          <w:tab w:val="left" w:leader="underscore" w:pos="3610"/>
          <w:tab w:val="left" w:leader="underscore" w:pos="5918"/>
        </w:tabs>
        <w:spacing w:after="259" w:line="264" w:lineRule="exact"/>
        <w:ind w:firstLine="48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B7733"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по проекту</w:t>
      </w:r>
    </w:p>
    <w:p w:rsidR="00EB7733" w:rsidRPr="00EB7733" w:rsidRDefault="00EB7733" w:rsidP="00EB7733">
      <w:pPr>
        <w:widowControl w:val="0"/>
        <w:tabs>
          <w:tab w:val="left" w:pos="9661"/>
        </w:tabs>
        <w:spacing w:after="103" w:line="160" w:lineRule="exact"/>
        <w:ind w:left="3080"/>
        <w:jc w:val="both"/>
        <w:rPr>
          <w:rFonts w:ascii="Times New Roman" w:eastAsia="Arial Unicode MS" w:hAnsi="Times New Roman" w:cs="Times New Roman"/>
          <w:sz w:val="16"/>
          <w:szCs w:val="16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>(наименование проекта локального нормативного акта)</w:t>
      </w: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ab/>
        <w:t>’</w:t>
      </w:r>
    </w:p>
    <w:p w:rsidR="00EB7733" w:rsidRPr="00EB7733" w:rsidRDefault="00EB7733" w:rsidP="00EB7733">
      <w:pPr>
        <w:widowControl w:val="0"/>
        <w:spacing w:after="0" w:line="245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обоснование к нему и документы, подтверждающие необходимость и законность принятия нормативного акта.</w:t>
      </w:r>
    </w:p>
    <w:p w:rsidR="00EB7733" w:rsidRPr="00EB7733" w:rsidRDefault="00EB7733" w:rsidP="00EB7733">
      <w:pPr>
        <w:widowControl w:val="0"/>
        <w:tabs>
          <w:tab w:val="left" w:leader="underscore" w:pos="5693"/>
          <w:tab w:val="left" w:leader="underscore" w:pos="6638"/>
          <w:tab w:val="left" w:leader="underscore" w:pos="8376"/>
        </w:tabs>
        <w:spacing w:after="0" w:line="240" w:lineRule="exact"/>
        <w:ind w:left="36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На заседании Совета родителей, протокол №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от «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»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 xml:space="preserve">20 </w:t>
      </w:r>
      <w:r w:rsidR="00F21A2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г.</w:t>
      </w:r>
    </w:p>
    <w:p w:rsidR="00EB7733" w:rsidRPr="00EB7733" w:rsidRDefault="00EB7733" w:rsidP="00EB7733">
      <w:pPr>
        <w:widowControl w:val="0"/>
        <w:spacing w:after="557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  <w:fldChar w:fldCharType="end"/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проверено соблюдение законодательства в сфере образования при подготовке проекта</w:t>
      </w:r>
    </w:p>
    <w:p w:rsidR="00EB7733" w:rsidRPr="00EB7733" w:rsidRDefault="00EB7733" w:rsidP="00EB7733">
      <w:pPr>
        <w:widowControl w:val="0"/>
        <w:spacing w:after="307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Утверждено следующее мотивированное мнение:</w:t>
      </w:r>
    </w:p>
    <w:p w:rsidR="00EB7733" w:rsidRPr="00EB7733" w:rsidRDefault="00EB7733" w:rsidP="00EB7733">
      <w:pPr>
        <w:widowControl w:val="0"/>
        <w:spacing w:after="0" w:line="240" w:lineRule="exact"/>
        <w:ind w:left="3080"/>
        <w:jc w:val="both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МОТИВИРОВАННОЕ МНЕНИЕ</w:t>
      </w:r>
    </w:p>
    <w:p w:rsidR="00EB7733" w:rsidRPr="00EB7733" w:rsidRDefault="00EB7733" w:rsidP="00EB7733">
      <w:pPr>
        <w:widowControl w:val="0"/>
        <w:spacing w:after="0" w:line="240" w:lineRule="exact"/>
        <w:jc w:val="right"/>
        <w:rPr>
          <w:rFonts w:ascii="Times New Roman" w:eastAsia="Arial Unicode MS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68580" distL="63500" distR="63500" simplePos="0" relativeHeight="251656192" behindDoc="1" locked="0" layoutInCell="1" allowOverlap="1">
                <wp:simplePos x="0" y="0"/>
                <wp:positionH relativeFrom="margin">
                  <wp:posOffset>5242560</wp:posOffset>
                </wp:positionH>
                <wp:positionV relativeFrom="paragraph">
                  <wp:posOffset>9525</wp:posOffset>
                </wp:positionV>
                <wp:extent cx="612775" cy="152400"/>
                <wp:effectExtent l="0" t="0" r="0" b="1905"/>
                <wp:wrapSquare wrapText="left"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77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7733" w:rsidRDefault="00EB7733" w:rsidP="00EB7733">
                            <w:pPr>
                              <w:pStyle w:val="51"/>
                              <w:shd w:val="clear" w:color="auto" w:fill="auto"/>
                              <w:spacing w:line="240" w:lineRule="exac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412.8pt;margin-top:.75pt;width:48.25pt;height:12pt;z-index:-251660288;visibility:visible;mso-wrap-style:square;mso-width-percent:0;mso-height-percent:0;mso-wrap-distance-left:5pt;mso-wrap-distance-top:0;mso-wrap-distance-right:5pt;mso-wrap-distance-bottom:5.4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" filled="f" stroked="f">
                <v:textbox style="mso-fit-shape-to-text:t" inset="0,0,0,0">
                  <w:txbxContent>
                    <w:p w:rsidR="00EB7733" w:rsidRDefault="00EB7733" w:rsidP="00EB7733">
                      <w:pPr>
                        <w:pStyle w:val="51"/>
                        <w:shd w:val="clear" w:color="auto" w:fill="auto"/>
                        <w:spacing w:line="240" w:lineRule="exact"/>
                      </w:pPr>
                    </w:p>
                  </w:txbxContent>
                </v:textbox>
                <w10:wrap type="square" side="left" anchorx="margin"/>
              </v:shape>
            </w:pict>
          </mc:Fallback>
        </mc:AlternateContent>
      </w:r>
      <w:r w:rsidR="00F21A2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>Совета родителей МБ</w:t>
      </w:r>
      <w:r w:rsidRPr="00EB7733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 xml:space="preserve">ОУ </w:t>
      </w:r>
    </w:p>
    <w:p w:rsidR="00EB7733" w:rsidRPr="00EB7733" w:rsidRDefault="00EB7733" w:rsidP="00EB7733">
      <w:pPr>
        <w:widowControl w:val="0"/>
        <w:tabs>
          <w:tab w:val="left" w:leader="underscore" w:pos="1371"/>
          <w:tab w:val="left" w:leader="underscore" w:pos="4867"/>
        </w:tabs>
        <w:spacing w:after="0" w:line="240" w:lineRule="exact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107950" distB="0" distL="63500" distR="63500" simplePos="0" relativeHeight="251657216" behindDoc="1" locked="0" layoutInCell="1" allowOverlap="1">
                <wp:simplePos x="0" y="0"/>
                <wp:positionH relativeFrom="margin">
                  <wp:posOffset>1926590</wp:posOffset>
                </wp:positionH>
                <wp:positionV relativeFrom="paragraph">
                  <wp:posOffset>107950</wp:posOffset>
                </wp:positionV>
                <wp:extent cx="2432050" cy="101600"/>
                <wp:effectExtent l="0" t="1270" r="0" b="1905"/>
                <wp:wrapSquare wrapText="bothSides"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0" cy="10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7733" w:rsidRDefault="00EB7733" w:rsidP="00EB7733">
                            <w:pPr>
                              <w:pStyle w:val="71"/>
                              <w:shd w:val="clear" w:color="auto" w:fill="auto"/>
                              <w:spacing w:before="0" w:after="0" w:line="160" w:lineRule="exact"/>
                              <w:jc w:val="left"/>
                            </w:pPr>
                            <w:r>
                              <w:rPr>
                                <w:rStyle w:val="7Exact1"/>
                                <w:color w:val="000000"/>
                              </w:rPr>
                              <w:t>(наименование проекта локального нормативного акта)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left:0;text-align:left;margin-left:151.7pt;margin-top:8.5pt;width:191.5pt;height:8pt;z-index:-251659264;visibility:visible;mso-wrap-style:square;mso-width-percent:0;mso-height-percent:0;mso-wrap-distance-left:5pt;mso-wrap-distance-top:8.5pt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" filled="f" stroked="f">
                <v:textbox style="mso-fit-shape-to-text:t" inset="0,0,0,0">
                  <w:txbxContent>
                    <w:p w:rsidR="00EB7733" w:rsidRDefault="00EB7733" w:rsidP="00EB7733">
                      <w:pPr>
                        <w:pStyle w:val="71"/>
                        <w:shd w:val="clear" w:color="auto" w:fill="auto"/>
                        <w:spacing w:before="0" w:after="0" w:line="160" w:lineRule="exact"/>
                        <w:jc w:val="left"/>
                      </w:pPr>
                      <w:r>
                        <w:rPr>
                          <w:rStyle w:val="7Exact1"/>
                          <w:color w:val="000000"/>
                        </w:rPr>
                        <w:t>(наименование проекта локального нормативного акта)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по проекту 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</w:p>
    <w:p w:rsidR="00EB7733" w:rsidRPr="00EB7733" w:rsidRDefault="00EB7733" w:rsidP="00EB7733">
      <w:pPr>
        <w:widowControl w:val="0"/>
        <w:spacing w:after="0" w:line="259" w:lineRule="exact"/>
        <w:ind w:firstLine="48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Проект соответствует (не соответствует) требованиям, установленным статьям Закона об образовании в Российской Федерации №273-Ф3 и иных нормативных правовых актов, регулирующих принятие данного нормативного акта, и ущемляет (не ущемляет) права обучающихся.</w:t>
      </w:r>
    </w:p>
    <w:p w:rsidR="00EB7733" w:rsidRPr="00EB7733" w:rsidRDefault="00EB7733" w:rsidP="00EB7733">
      <w:pPr>
        <w:widowControl w:val="0"/>
        <w:tabs>
          <w:tab w:val="left" w:leader="underscore" w:pos="3019"/>
        </w:tabs>
        <w:spacing w:after="600" w:line="245" w:lineRule="exact"/>
        <w:ind w:firstLine="48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Иные замечания и дополнения к проекту по содержанию, срокам введения, предлагаемых </w:t>
      </w:r>
      <w:proofErr w:type="gramStart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изменениях</w:t>
      </w:r>
      <w:proofErr w:type="gramEnd"/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и т. д.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</w:p>
    <w:p w:rsidR="00EB7733" w:rsidRDefault="00EB7733" w:rsidP="00EB7733">
      <w:pPr>
        <w:widowControl w:val="0"/>
        <w:spacing w:after="0" w:line="245" w:lineRule="exact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На основании</w:t>
      </w:r>
      <w:r w:rsidR="00F21A2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изложенного Совет родителей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ОУ согласует (не согласует) принятие локального акта</w:t>
      </w:r>
    </w:p>
    <w:p w:rsidR="00F21A23" w:rsidRPr="00EB7733" w:rsidRDefault="00F21A23" w:rsidP="00EB7733">
      <w:pPr>
        <w:widowControl w:val="0"/>
        <w:spacing w:after="0" w:line="245" w:lineRule="exact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EB7733" w:rsidRPr="00EB7733" w:rsidRDefault="00EB7733" w:rsidP="00EB7733">
      <w:pPr>
        <w:widowControl w:val="0"/>
        <w:spacing w:after="623" w:line="160" w:lineRule="exact"/>
        <w:ind w:left="3080"/>
        <w:jc w:val="both"/>
        <w:rPr>
          <w:rFonts w:ascii="Times New Roman" w:eastAsia="Arial Unicode MS" w:hAnsi="Times New Roman" w:cs="Times New Roman"/>
          <w:sz w:val="16"/>
          <w:szCs w:val="16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>(наименование проекта локального нормативного акта)</w:t>
      </w:r>
    </w:p>
    <w:p w:rsidR="00EB7733" w:rsidRPr="00EB7733" w:rsidRDefault="00EB7733" w:rsidP="00EB7733">
      <w:pPr>
        <w:widowControl w:val="0"/>
        <w:tabs>
          <w:tab w:val="left" w:pos="5386"/>
          <w:tab w:val="left" w:pos="7608"/>
        </w:tabs>
        <w:spacing w:after="0" w:line="240" w:lineRule="exact"/>
        <w:ind w:firstLine="480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Председатель Совета родителей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/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/</w:t>
      </w:r>
    </w:p>
    <w:p w:rsidR="00EB7733" w:rsidRPr="00EB7733" w:rsidRDefault="00F21A23" w:rsidP="00EB7733">
      <w:pPr>
        <w:widowControl w:val="0"/>
        <w:tabs>
          <w:tab w:val="left" w:pos="4039"/>
        </w:tabs>
        <w:spacing w:after="102" w:line="160" w:lineRule="exact"/>
        <w:ind w:left="3080"/>
        <w:jc w:val="both"/>
        <w:rPr>
          <w:rFonts w:ascii="Times New Roman" w:eastAsia="Arial Unicode MS" w:hAnsi="Times New Roman" w:cs="Times New Roman"/>
          <w:sz w:val="16"/>
          <w:szCs w:val="16"/>
          <w:lang w:eastAsia="ru-RU"/>
        </w:rPr>
      </w:pPr>
      <w:r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 xml:space="preserve"> </w:t>
      </w:r>
      <w:r w:rsidR="00EB7733" w:rsidRPr="00EB7733">
        <w:rPr>
          <w:rFonts w:ascii="Times New Roman" w:eastAsia="Arial Unicode MS" w:hAnsi="Times New Roman" w:cs="Times New Roman"/>
          <w:color w:val="000000"/>
          <w:sz w:val="16"/>
          <w:szCs w:val="16"/>
          <w:lang w:eastAsia="ru-RU"/>
        </w:rPr>
        <w:tab/>
        <w:t>(Подпись, расшифровка)</w:t>
      </w:r>
    </w:p>
    <w:p w:rsidR="00F21A23" w:rsidRDefault="00EB7733" w:rsidP="00EB7733">
      <w:pPr>
        <w:widowControl w:val="0"/>
        <w:tabs>
          <w:tab w:val="left" w:leader="underscore" w:pos="802"/>
          <w:tab w:val="left" w:leader="underscore" w:pos="1915"/>
          <w:tab w:val="left" w:leader="underscore" w:pos="2019"/>
          <w:tab w:val="left" w:leader="underscore" w:pos="3019"/>
          <w:tab w:val="left" w:leader="underscore" w:pos="3610"/>
        </w:tabs>
        <w:spacing w:after="467" w:line="523" w:lineRule="exact"/>
        <w:ind w:right="4540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Мотивирова</w:t>
      </w:r>
      <w:r w:rsidR="00F21A2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нное мнение Совета родителей МБ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ОУ </w:t>
      </w:r>
    </w:p>
    <w:p w:rsidR="00EB7733" w:rsidRPr="00EB7733" w:rsidRDefault="00EB7733" w:rsidP="00EB7733">
      <w:pPr>
        <w:widowControl w:val="0"/>
        <w:tabs>
          <w:tab w:val="left" w:leader="underscore" w:pos="802"/>
          <w:tab w:val="left" w:leader="underscore" w:pos="1915"/>
          <w:tab w:val="left" w:leader="underscore" w:pos="2019"/>
          <w:tab w:val="left" w:leader="underscore" w:pos="3019"/>
          <w:tab w:val="left" w:leader="underscore" w:pos="3610"/>
        </w:tabs>
        <w:spacing w:after="467" w:line="523" w:lineRule="exact"/>
        <w:ind w:right="4540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от </w:t>
      </w:r>
      <w:r w:rsidRPr="00EB7733">
        <w:rPr>
          <w:rFonts w:ascii="Times New Roman" w:eastAsia="Arial Unicode MS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»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20</w:t>
      </w:r>
      <w:r w:rsidRPr="00EB7733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ab/>
        <w:t>г. получил (а)</w:t>
      </w:r>
    </w:p>
    <w:p w:rsidR="00F278B6" w:rsidRDefault="00F21A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lang w:eastAsia="ru-RU"/>
        </w:rPr>
        <w:t xml:space="preserve">«____» _______________ 20____ г. </w:t>
      </w:r>
    </w:p>
    <w:sectPr w:rsidR="00F278B6" w:rsidSect="00EB7733">
      <w:headerReference w:type="default" r:id="rId10"/>
      <w:pgSz w:w="11900" w:h="16840"/>
      <w:pgMar w:top="779" w:right="463" w:bottom="177" w:left="734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6F42" w:rsidRDefault="00066F42">
      <w:pPr>
        <w:spacing w:after="0" w:line="240" w:lineRule="auto"/>
      </w:pPr>
      <w:r>
        <w:separator/>
      </w:r>
    </w:p>
  </w:endnote>
  <w:endnote w:type="continuationSeparator" w:id="0">
    <w:p w:rsidR="00066F42" w:rsidRDefault="00066F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6F42" w:rsidRDefault="00066F42">
      <w:pPr>
        <w:spacing w:after="0" w:line="240" w:lineRule="auto"/>
      </w:pPr>
      <w:r>
        <w:separator/>
      </w:r>
    </w:p>
  </w:footnote>
  <w:footnote w:type="continuationSeparator" w:id="0">
    <w:p w:rsidR="00066F42" w:rsidRDefault="00066F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7733" w:rsidRDefault="00066F42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0.9pt;margin-top:20.3pt;width:4.8pt;height:7.7pt;z-index:-251658752;mso-wrap-style:none;mso-wrap-distance-left:5pt;mso-wrap-distance-right:5pt;mso-position-horizontal-relative:page;mso-position-vertical-relative:page" filled="f" stroked="f">
          <v:textbox style="mso-fit-shape-to-text:t" inset="0,0,0,0">
            <w:txbxContent>
              <w:p w:rsidR="00EB7733" w:rsidRDefault="00EB7733">
                <w:pPr>
                  <w:pStyle w:val="1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BF46CC" w:rsidRPr="00BF46CC">
                  <w:rPr>
                    <w:rStyle w:val="10"/>
                    <w:noProof/>
                    <w:color w:val="000000"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B6" w:rsidRDefault="00F278B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bullet"/>
      <w:lvlText w:val="■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4">
    <w:nsid w:val="00000009"/>
    <w:multiLevelType w:val="multilevel"/>
    <w:tmpl w:val="00000008"/>
    <w:lvl w:ilvl="0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6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5">
    <w:nsid w:val="0000000B"/>
    <w:multiLevelType w:val="multilevel"/>
    <w:tmpl w:val="0000000A"/>
    <w:lvl w:ilvl="0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0"/>
      <w:numFmt w:val="decimal"/>
      <w:lvlText w:val="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6">
    <w:nsid w:val="0000000D"/>
    <w:multiLevelType w:val="multilevel"/>
    <w:tmpl w:val="0000000C"/>
    <w:lvl w:ilvl="0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5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7">
    <w:nsid w:val="420906C8"/>
    <w:multiLevelType w:val="hybridMultilevel"/>
    <w:tmpl w:val="2870AD7A"/>
    <w:lvl w:ilvl="0" w:tplc="01EE5960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9032E9"/>
    <w:multiLevelType w:val="multilevel"/>
    <w:tmpl w:val="BC6040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2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F02"/>
    <w:rsid w:val="00016701"/>
    <w:rsid w:val="00066F42"/>
    <w:rsid w:val="000E34F5"/>
    <w:rsid w:val="00600DE7"/>
    <w:rsid w:val="006B1032"/>
    <w:rsid w:val="006E1CC7"/>
    <w:rsid w:val="007707A6"/>
    <w:rsid w:val="00783AFD"/>
    <w:rsid w:val="00977BE6"/>
    <w:rsid w:val="00AE3A35"/>
    <w:rsid w:val="00BF46CC"/>
    <w:rsid w:val="00CA0DC9"/>
    <w:rsid w:val="00D54F02"/>
    <w:rsid w:val="00D8328A"/>
    <w:rsid w:val="00DE2863"/>
    <w:rsid w:val="00EB7733"/>
    <w:rsid w:val="00F21A23"/>
    <w:rsid w:val="00F27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1"/>
    <w:uiPriority w:val="99"/>
    <w:rsid w:val="00CA0DC9"/>
    <w:rPr>
      <w:rFonts w:ascii="Times New Roman" w:hAnsi="Times New Roman" w:cs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CA0DC9"/>
    <w:pPr>
      <w:widowControl w:val="0"/>
      <w:shd w:val="clear" w:color="auto" w:fill="FFFFFF"/>
      <w:spacing w:after="0" w:line="274" w:lineRule="exact"/>
      <w:jc w:val="center"/>
    </w:pPr>
    <w:rPr>
      <w:rFonts w:ascii="Times New Roman" w:hAnsi="Times New Roman" w:cs="Times New Roman"/>
    </w:rPr>
  </w:style>
  <w:style w:type="character" w:customStyle="1" w:styleId="2Exact">
    <w:name w:val="Основной текст (2) Exact"/>
    <w:uiPriority w:val="99"/>
    <w:rsid w:val="00F278B6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character" w:customStyle="1" w:styleId="a3">
    <w:name w:val="Колонтитул_"/>
    <w:basedOn w:val="a0"/>
    <w:link w:val="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10">
    <w:name w:val="Колонтитул + 10"/>
    <w:aliases w:val="5 pt"/>
    <w:basedOn w:val="a3"/>
    <w:uiPriority w:val="99"/>
    <w:rsid w:val="00EB7733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1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a4">
    <w:name w:val="Колонтитул"/>
    <w:basedOn w:val="a3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7">
    <w:name w:val="Основной текст (7)_"/>
    <w:basedOn w:val="a0"/>
    <w:link w:val="7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Exact1">
    <w:name w:val="Основной текст (5) Exact1"/>
    <w:basedOn w:val="5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7Exact1">
    <w:name w:val="Основной текст (7) Exact1"/>
    <w:basedOn w:val="7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paragraph" w:customStyle="1" w:styleId="1">
    <w:name w:val="Колонтитул1"/>
    <w:basedOn w:val="a"/>
    <w:link w:val="a3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z w:val="16"/>
      <w:szCs w:val="16"/>
    </w:rPr>
  </w:style>
  <w:style w:type="paragraph" w:customStyle="1" w:styleId="51">
    <w:name w:val="Основной текст (5)1"/>
    <w:basedOn w:val="a"/>
    <w:link w:val="5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paragraph" w:customStyle="1" w:styleId="71">
    <w:name w:val="Основной текст (7)1"/>
    <w:basedOn w:val="a"/>
    <w:link w:val="7"/>
    <w:uiPriority w:val="99"/>
    <w:rsid w:val="00EB7733"/>
    <w:pPr>
      <w:widowControl w:val="0"/>
      <w:shd w:val="clear" w:color="auto" w:fill="FFFFFF"/>
      <w:spacing w:before="240" w:after="60" w:line="240" w:lineRule="atLeast"/>
      <w:jc w:val="both"/>
    </w:pPr>
    <w:rPr>
      <w:rFonts w:ascii="Times New Roman" w:hAnsi="Times New Roman" w:cs="Times New Roman"/>
      <w:sz w:val="16"/>
      <w:szCs w:val="16"/>
    </w:rPr>
  </w:style>
  <w:style w:type="paragraph" w:styleId="a5">
    <w:name w:val="List Paragraph"/>
    <w:basedOn w:val="a"/>
    <w:uiPriority w:val="34"/>
    <w:qFormat/>
    <w:rsid w:val="0001670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1"/>
    <w:uiPriority w:val="99"/>
    <w:rsid w:val="00CA0DC9"/>
    <w:rPr>
      <w:rFonts w:ascii="Times New Roman" w:hAnsi="Times New Roman" w:cs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CA0DC9"/>
    <w:pPr>
      <w:widowControl w:val="0"/>
      <w:shd w:val="clear" w:color="auto" w:fill="FFFFFF"/>
      <w:spacing w:after="0" w:line="274" w:lineRule="exact"/>
      <w:jc w:val="center"/>
    </w:pPr>
    <w:rPr>
      <w:rFonts w:ascii="Times New Roman" w:hAnsi="Times New Roman" w:cs="Times New Roman"/>
    </w:rPr>
  </w:style>
  <w:style w:type="character" w:customStyle="1" w:styleId="2Exact">
    <w:name w:val="Основной текст (2) Exact"/>
    <w:uiPriority w:val="99"/>
    <w:rsid w:val="00F278B6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character" w:customStyle="1" w:styleId="a3">
    <w:name w:val="Колонтитул_"/>
    <w:basedOn w:val="a0"/>
    <w:link w:val="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10">
    <w:name w:val="Колонтитул + 10"/>
    <w:aliases w:val="5 pt"/>
    <w:basedOn w:val="a3"/>
    <w:uiPriority w:val="99"/>
    <w:rsid w:val="00EB7733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5">
    <w:name w:val="Основной текст (5)_"/>
    <w:basedOn w:val="a0"/>
    <w:link w:val="51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a4">
    <w:name w:val="Колонтитул"/>
    <w:basedOn w:val="a3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7">
    <w:name w:val="Основной текст (7)_"/>
    <w:basedOn w:val="a0"/>
    <w:link w:val="71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Exact1">
    <w:name w:val="Основной текст (5) Exact1"/>
    <w:basedOn w:val="5"/>
    <w:uiPriority w:val="99"/>
    <w:rsid w:val="00EB7733"/>
    <w:rPr>
      <w:rFonts w:ascii="Times New Roman" w:hAnsi="Times New Roman" w:cs="Times New Roman"/>
      <w:b/>
      <w:bCs/>
      <w:shd w:val="clear" w:color="auto" w:fill="FFFFFF"/>
    </w:rPr>
  </w:style>
  <w:style w:type="character" w:customStyle="1" w:styleId="7Exact1">
    <w:name w:val="Основной текст (7) Exact1"/>
    <w:basedOn w:val="7"/>
    <w:uiPriority w:val="99"/>
    <w:rsid w:val="00EB7733"/>
    <w:rPr>
      <w:rFonts w:ascii="Times New Roman" w:hAnsi="Times New Roman" w:cs="Times New Roman"/>
      <w:sz w:val="16"/>
      <w:szCs w:val="16"/>
      <w:shd w:val="clear" w:color="auto" w:fill="FFFFFF"/>
    </w:rPr>
  </w:style>
  <w:style w:type="paragraph" w:customStyle="1" w:styleId="1">
    <w:name w:val="Колонтитул1"/>
    <w:basedOn w:val="a"/>
    <w:link w:val="a3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z w:val="16"/>
      <w:szCs w:val="16"/>
    </w:rPr>
  </w:style>
  <w:style w:type="paragraph" w:customStyle="1" w:styleId="51">
    <w:name w:val="Основной текст (5)1"/>
    <w:basedOn w:val="a"/>
    <w:link w:val="5"/>
    <w:uiPriority w:val="99"/>
    <w:rsid w:val="00EB7733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paragraph" w:customStyle="1" w:styleId="71">
    <w:name w:val="Основной текст (7)1"/>
    <w:basedOn w:val="a"/>
    <w:link w:val="7"/>
    <w:uiPriority w:val="99"/>
    <w:rsid w:val="00EB7733"/>
    <w:pPr>
      <w:widowControl w:val="0"/>
      <w:shd w:val="clear" w:color="auto" w:fill="FFFFFF"/>
      <w:spacing w:before="240" w:after="60" w:line="240" w:lineRule="atLeast"/>
      <w:jc w:val="both"/>
    </w:pPr>
    <w:rPr>
      <w:rFonts w:ascii="Times New Roman" w:hAnsi="Times New Roman" w:cs="Times New Roman"/>
      <w:sz w:val="16"/>
      <w:szCs w:val="16"/>
    </w:rPr>
  </w:style>
  <w:style w:type="paragraph" w:styleId="a5">
    <w:name w:val="List Paragraph"/>
    <w:basedOn w:val="a"/>
    <w:uiPriority w:val="34"/>
    <w:qFormat/>
    <w:rsid w:val="000167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1676</Words>
  <Characters>9559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dcterms:created xsi:type="dcterms:W3CDTF">2021-11-08T18:25:00Z</dcterms:created>
  <dcterms:modified xsi:type="dcterms:W3CDTF">2021-11-08T18:25:00Z</dcterms:modified>
</cp:coreProperties>
</file>